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32002853" name="019da9c7-6028-7d5b-b50e-3b37bfd370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634707" name="019da9c7-6028-7d5b-b50e-3b37bfd370b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84038992" name="019da9c7-7a9b-7b85-b02c-36a8b3e5406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973828" name="019da9c7-7a9b-7b85-b02c-36a8b3e5406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8569268" name="019da9f4-50df-729e-a07c-97b28ef9a1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2756924" name="019da9f4-50df-729e-a07c-97b28ef9a10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40177673" name="019da9f4-868a-7a2d-abd9-751df999351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4428885" name="019da9f4-868a-7a2d-abd9-751df99935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 / OG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013583" name="019da9fb-f4f0-7512-bedf-f4d0b4452c3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42487419" name="019da9fb-f4f0-7512-bedf-f4d0b4452c3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3261097" name="019da9fc-0d38-7acb-9444-2464c777dbb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38946498" name="019da9fc-0d38-7acb-9444-2464c777dbb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rechts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67726450" name="019da9ff-3359-7182-a043-19892f4f75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3978519" name="019da9ff-3359-7182-a043-19892f4f75f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6138673" name="019da9ff-7f28-7200-895b-ae0e63b620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4565820" name="019da9ff-7f28-7200-895b-ae0e63b620a8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Dachzimmer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/ 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44007407" name="019daa0a-9c72-756a-96ac-a20101bfeb3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8491365" name="019daa0a-9c72-756a-96ac-a20101bfeb30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5612244" name="019daa0a-b210-71a5-9ecf-07f15a01069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964649" name="019daa0a-b210-71a5-9ecf-07f15a01069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EFH.Läufebachweg 7 Läufebachweg 7, 8047 Zürich</w:t>
          </w:r>
        </w:p>
        <w:p>
          <w:pPr>
            <w:spacing w:before="0" w:after="0"/>
          </w:pPr>
          <w:r>
            <w:t>803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